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1A111A37" w:rsidR="00154C1C" w:rsidRPr="00850513" w:rsidRDefault="00F72353" w:rsidP="0002697B">
            <w:r>
              <w:rPr>
                <w:rFonts w:ascii="Segoe UI Semilight" w:hAnsi="Segoe UI Semilight" w:cs="Segoe UI Semilight"/>
                <w:szCs w:val="22"/>
              </w:rPr>
              <w:t>2</w:t>
            </w:r>
            <w:r w:rsidR="00C17850">
              <w:rPr>
                <w:rFonts w:ascii="Segoe UI Semilight" w:hAnsi="Segoe UI Semilight" w:cs="Segoe UI Semilight"/>
                <w:szCs w:val="22"/>
              </w:rPr>
              <w:t>6</w:t>
            </w:r>
            <w:r>
              <w:rPr>
                <w:rFonts w:ascii="Segoe UI Semilight" w:hAnsi="Segoe UI Semilight" w:cs="Segoe UI Semilight"/>
                <w:szCs w:val="22"/>
              </w:rPr>
              <w:t xml:space="preserve"> RMB 4</w:t>
            </w:r>
            <w:r w:rsidR="00C17850">
              <w:rPr>
                <w:rFonts w:ascii="Segoe UI Semilight" w:hAnsi="Segoe UI Semilight" w:cs="Segoe UI Semilight"/>
                <w:szCs w:val="22"/>
              </w:rPr>
              <w:t>1</w:t>
            </w:r>
            <w:r>
              <w:rPr>
                <w:rFonts w:ascii="Segoe UI Semilight" w:hAnsi="Segoe UI Semilight" w:cs="Segoe UI Semilight"/>
                <w:szCs w:val="22"/>
              </w:rPr>
              <w:t xml:space="preserve">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1118BD29" w:rsidR="00F72353" w:rsidRDefault="00C725B9" w:rsidP="00302D02">
            <w:pPr>
              <w:rPr>
                <w:rFonts w:ascii="Segoe UI Semilight" w:hAnsi="Segoe UI Semilight" w:cs="Segoe UI Semilight"/>
                <w:b/>
                <w:color w:val="FF0000"/>
                <w:szCs w:val="22"/>
              </w:rPr>
            </w:pPr>
            <w:r w:rsidRPr="00C725B9">
              <w:rPr>
                <w:rFonts w:ascii="Segoe UI Semilight" w:hAnsi="Segoe UI Semilight" w:cs="Segoe UI Semilight"/>
                <w:b/>
                <w:szCs w:val="22"/>
              </w:rPr>
              <w:t>Travaux pour la création d’un nouveau scanner à l’hôpital RENE MURET</w:t>
            </w:r>
          </w:p>
          <w:p w14:paraId="6750DF00" w14:textId="63F03737" w:rsidR="00711497" w:rsidRPr="00F97BC8" w:rsidRDefault="00D432C9" w:rsidP="00302D02">
            <w:pPr>
              <w:rPr>
                <w:b/>
              </w:rPr>
            </w:pPr>
            <w:r w:rsidRPr="00D432C9">
              <w:rPr>
                <w:rFonts w:ascii="Segoe UI Semilight" w:hAnsi="Segoe UI Semilight" w:cs="Segoe UI Semilight"/>
                <w:b/>
                <w:color w:val="FF0000"/>
                <w:szCs w:val="22"/>
              </w:rPr>
              <w:t>Lot 5 – Chauffages - Plomberie - Climatisation</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C725B9">
              <w:rPr>
                <w:rFonts w:ascii="Calibri" w:hAnsi="Calibri"/>
              </w:rPr>
            </w:r>
            <w:r w:rsidR="00C725B9">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C725B9">
              <w:rPr>
                <w:rFonts w:ascii="Calibri" w:hAnsi="Calibri"/>
              </w:rPr>
            </w:r>
            <w:r w:rsidR="00C725B9">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3A7A5D1A"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r w:rsidR="003F2393" w:rsidRPr="001949B1">
              <w:rPr>
                <w:rFonts w:ascii="Segoe UI Semilight" w:hAnsi="Segoe UI Semilight" w:cs="Segoe UI Semilight"/>
              </w:rPr>
              <w:t>métiers</w:t>
            </w:r>
            <w:r w:rsidR="003F2393">
              <w:t xml:space="preserve"> :</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11EF76ED"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r w:rsidR="003F2393" w:rsidRPr="000A1908">
        <w:rPr>
          <w:rFonts w:ascii="Segoe UI Semilight" w:hAnsi="Segoe UI Semilight" w:cs="Segoe UI Semilight"/>
          <w:szCs w:val="22"/>
        </w:rPr>
        <w:t>sans réserve</w:t>
      </w:r>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7777777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97705012"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97705012"/>
    <w:p w14:paraId="5A377413" w14:textId="22A4E7D0"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7A3EAA5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3F2393">
        <w:rPr>
          <w:rFonts w:ascii="Segoe UI Semilight" w:hAnsi="Segoe UI Semilight" w:cs="Segoe UI Semilight"/>
          <w:b/>
          <w:szCs w:val="22"/>
        </w:rPr>
        <w:t>AOUT 2026.</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2AB214E7" w:rsidR="00A40496" w:rsidRDefault="003F2393"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sidR="00302D02">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5118D3DF"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44DD6CF0"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w:t>
      </w:r>
      <w:r w:rsidR="003F2393">
        <w:rPr>
          <w:rFonts w:ascii="Segoe UI Semilight" w:hAnsi="Segoe UI Semilight" w:cs="Segoe UI Semilight"/>
          <w:szCs w:val="22"/>
        </w:rPr>
        <w:t>,</w:t>
      </w:r>
      <w:r w:rsidRPr="000A1908">
        <w:rPr>
          <w:rFonts w:ascii="Segoe UI Semilight" w:hAnsi="Segoe UI Semilight" w:cs="Segoe UI Semilight"/>
          <w:szCs w:val="22"/>
        </w:rPr>
        <w:t xml:space="preserve"> payées directement</w:t>
      </w:r>
      <w:r w:rsidR="003F2393">
        <w:rPr>
          <w:rFonts w:ascii="Segoe UI Semilight" w:hAnsi="Segoe UI Semilight" w:cs="Segoe UI Semilight"/>
          <w:szCs w:val="22"/>
        </w:rPr>
        <w:t>,</w:t>
      </w:r>
      <w:r w:rsidRPr="000A1908">
        <w:rPr>
          <w:rFonts w:ascii="Segoe UI Semilight" w:hAnsi="Segoe UI Semilight" w:cs="Segoe UI Semilight"/>
          <w:szCs w:val="22"/>
        </w:rPr>
        <w:t xml:space="preserve">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4CD38961"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3F2393" w:rsidRPr="003F2393">
        <w:rPr>
          <w:rFonts w:ascii="Segoe UI Semilight" w:hAnsi="Segoe UI Semilight" w:cs="Segoe UI Semilight"/>
          <w:b/>
          <w:szCs w:val="22"/>
        </w:rPr>
        <w:t>Travaux pour la création d’un nouveau scanner à l’hôpital RENE MURET</w:t>
      </w:r>
    </w:p>
    <w:p w14:paraId="4F718CE8" w14:textId="26A7F2FB" w:rsidR="00C50BF4" w:rsidRPr="00856B78" w:rsidRDefault="002024B6" w:rsidP="00C50BF4">
      <w:pPr>
        <w:jc w:val="both"/>
        <w:rPr>
          <w:rFonts w:ascii="Segoe UI Semilight" w:hAnsi="Segoe UI Semilight" w:cs="Segoe UI Semilight"/>
          <w:b/>
          <w:color w:val="FF0000"/>
          <w:szCs w:val="22"/>
          <w:lang w:val="en-US"/>
        </w:rPr>
      </w:pPr>
      <w:r w:rsidRPr="002024B6">
        <w:rPr>
          <w:b/>
          <w:color w:val="FF0000"/>
        </w:rPr>
        <w:t xml:space="preserve">Lot </w:t>
      </w:r>
      <w:r w:rsidR="00D432C9">
        <w:rPr>
          <w:b/>
          <w:color w:val="FF0000"/>
        </w:rPr>
        <w:t>5</w:t>
      </w:r>
      <w:r w:rsidRPr="002024B6">
        <w:rPr>
          <w:b/>
          <w:color w:val="FF0000"/>
        </w:rPr>
        <w:t xml:space="preserve"> – </w:t>
      </w:r>
      <w:r w:rsidR="00D432C9" w:rsidRPr="00D432C9">
        <w:rPr>
          <w:b/>
          <w:color w:val="FF0000"/>
        </w:rPr>
        <w:t>Chauffages - Plomberie - Climatisation</w:t>
      </w:r>
    </w:p>
    <w:p w14:paraId="350E84F8" w14:textId="6A4A308B" w:rsidR="003F2393" w:rsidRDefault="00EB4045"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Budget</w:t>
      </w:r>
      <w:r w:rsidRPr="00EB4045">
        <w:rPr>
          <w:rFonts w:ascii="Segoe UI Semilight" w:hAnsi="Segoe UI Semilight" w:cs="Segoe UI Semilight"/>
          <w:lang w:val="en-US"/>
        </w:rPr>
        <w:t>:</w:t>
      </w:r>
      <w:r w:rsidR="009E7F66" w:rsidRPr="00EB4045">
        <w:rPr>
          <w:rFonts w:ascii="Segoe UI Semilight" w:hAnsi="Segoe UI Semilight" w:cs="Segoe UI Semilight"/>
          <w:lang w:val="en-US"/>
        </w:rPr>
        <w:t xml:space="preserve"> </w:t>
      </w:r>
    </w:p>
    <w:p w14:paraId="41FE1C26" w14:textId="12A63B7A" w:rsidR="003F2393" w:rsidRPr="00856B78" w:rsidRDefault="003F2393"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Nomenclature d’achat</w:t>
      </w:r>
      <w:r>
        <w:rPr>
          <w:rFonts w:ascii="Segoe UI Semilight" w:hAnsi="Segoe UI Semilight" w:cs="Segoe UI Semilight"/>
          <w:lang w:val="en-US"/>
        </w:rPr>
        <w:t xml:space="preserve"> : </w:t>
      </w:r>
    </w:p>
    <w:p w14:paraId="3457D451" w14:textId="77777777" w:rsidR="00704FAB" w:rsidRPr="00856B78" w:rsidRDefault="00704FAB" w:rsidP="00FE42CB">
      <w:pPr>
        <w:jc w:val="both"/>
        <w:rPr>
          <w:rFonts w:ascii="Segoe UI Semilight" w:hAnsi="Segoe UI Semilight" w:cs="Segoe UI Semilight"/>
          <w:lang w:val="en-US"/>
        </w:rPr>
      </w:pPr>
    </w:p>
    <w:p w14:paraId="2878EBD6" w14:textId="167E23B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2</w:t>
      </w:r>
      <w:r w:rsidR="003F2393">
        <w:rPr>
          <w:rFonts w:ascii="Segoe UI Semilight" w:hAnsi="Segoe UI Semilight" w:cs="Segoe UI Semilight"/>
          <w:szCs w:val="22"/>
        </w:rPr>
        <w:t>6</w:t>
      </w:r>
      <w:r w:rsidR="00E46F11">
        <w:rPr>
          <w:rFonts w:ascii="Segoe UI Semilight" w:hAnsi="Segoe UI Semilight" w:cs="Segoe UI Semilight"/>
          <w:szCs w:val="22"/>
        </w:rPr>
        <w:t xml:space="preserve"> </w:t>
      </w:r>
      <w:r w:rsidR="00424F2A">
        <w:rPr>
          <w:rFonts w:ascii="Segoe UI Semilight" w:hAnsi="Segoe UI Semilight" w:cs="Segoe UI Semilight"/>
          <w:szCs w:val="22"/>
        </w:rPr>
        <w:t>RMB 4</w:t>
      </w:r>
      <w:r w:rsidR="003F2393">
        <w:rPr>
          <w:rFonts w:ascii="Segoe UI Semilight" w:hAnsi="Segoe UI Semilight" w:cs="Segoe UI Semilight"/>
          <w:szCs w:val="22"/>
        </w:rPr>
        <w:t>1</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704951B7" w14:textId="002D536B" w:rsidR="005F36E4" w:rsidRDefault="00851675" w:rsidP="00A40496">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65E5CFDD"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7652C7A4" w14:textId="77777777" w:rsidR="000E0906" w:rsidRDefault="000E0906" w:rsidP="00851675">
      <w:pPr>
        <w:tabs>
          <w:tab w:val="right" w:leader="dot" w:pos="9639"/>
        </w:tabs>
        <w:rPr>
          <w:rFonts w:ascii="Segoe UI Semilight" w:hAnsi="Segoe UI Semilight" w:cs="Segoe UI Semilight"/>
          <w:szCs w:val="24"/>
        </w:rPr>
      </w:pPr>
    </w:p>
    <w:p w14:paraId="701415E1" w14:textId="21A5F272"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0F54DAA" w14:textId="7835B771" w:rsidR="00DE4D3A"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0921E9AF" w14:textId="3FCB6289" w:rsidR="000E0906" w:rsidRDefault="000E0906" w:rsidP="00704FAB">
      <w:pPr>
        <w:jc w:val="both"/>
        <w:rPr>
          <w:rFonts w:ascii="Segoe UI Semilight" w:hAnsi="Segoe UI Semilight" w:cs="Segoe UI Semilight"/>
        </w:rPr>
      </w:pPr>
    </w:p>
    <w:p w14:paraId="788FFE9A" w14:textId="77777777" w:rsidR="000E0906" w:rsidRDefault="000E0906" w:rsidP="00704FAB">
      <w:pPr>
        <w:jc w:val="both"/>
        <w:rPr>
          <w:rFonts w:ascii="Segoe UI Semilight" w:hAnsi="Segoe UI Semilight" w:cs="Segoe UI Semilight"/>
        </w:rPr>
      </w:pPr>
    </w:p>
    <w:p w14:paraId="6CE883CB" w14:textId="77777777" w:rsidR="00C17850" w:rsidRDefault="00C17850" w:rsidP="00704FAB">
      <w:pPr>
        <w:jc w:val="both"/>
        <w:rPr>
          <w:rFonts w:ascii="Segoe UI Semilight" w:hAnsi="Segoe UI Semilight" w:cs="Segoe UI Semilight"/>
        </w:rPr>
      </w:pPr>
    </w:p>
    <w:p w14:paraId="52F123AD" w14:textId="77777777" w:rsidR="00C17850" w:rsidRDefault="00C17850" w:rsidP="00704FAB">
      <w:pPr>
        <w:jc w:val="both"/>
        <w:rPr>
          <w:rFonts w:ascii="Segoe UI Semilight" w:hAnsi="Segoe UI Semilight" w:cs="Segoe UI Semilight"/>
        </w:rPr>
      </w:pPr>
    </w:p>
    <w:p w14:paraId="006D10D7" w14:textId="77777777" w:rsidR="00C17850" w:rsidRDefault="00C17850" w:rsidP="00704FAB">
      <w:pPr>
        <w:jc w:val="both"/>
        <w:rPr>
          <w:rFonts w:ascii="Segoe UI Semilight" w:hAnsi="Segoe UI Semilight" w:cs="Segoe UI Semilight"/>
        </w:rPr>
      </w:pPr>
    </w:p>
    <w:p w14:paraId="71746188" w14:textId="77777777" w:rsidR="00C17850" w:rsidRDefault="00C17850" w:rsidP="00704FAB">
      <w:pPr>
        <w:jc w:val="both"/>
        <w:rPr>
          <w:rFonts w:ascii="Segoe UI Semilight" w:hAnsi="Segoe UI Semilight" w:cs="Segoe UI Semilight"/>
        </w:rPr>
      </w:pPr>
    </w:p>
    <w:p w14:paraId="0C47849F" w14:textId="732BC6BE"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4F11B60F" w:rsidR="009B473B" w:rsidRDefault="003F2393" w:rsidP="009B473B">
          <w:pPr>
            <w:pStyle w:val="Pieddepage"/>
            <w:jc w:val="center"/>
            <w:rPr>
              <w:rFonts w:cs="Segoe UI"/>
              <w:sz w:val="14"/>
              <w:szCs w:val="16"/>
              <w:lang w:val="en-GB"/>
            </w:rPr>
          </w:pPr>
          <w:r>
            <w:rPr>
              <w:rFonts w:cs="Segoe UI"/>
              <w:sz w:val="14"/>
              <w:szCs w:val="16"/>
            </w:rPr>
            <w:t>26</w:t>
          </w:r>
          <w:r w:rsidR="00F72353" w:rsidRPr="00F72353">
            <w:rPr>
              <w:rFonts w:cs="Segoe UI"/>
              <w:sz w:val="14"/>
              <w:szCs w:val="16"/>
            </w:rPr>
            <w:t xml:space="preserve"> RMB </w:t>
          </w:r>
          <w:r>
            <w:rPr>
              <w:rFonts w:cs="Segoe UI"/>
              <w:sz w:val="14"/>
              <w:szCs w:val="16"/>
            </w:rPr>
            <w:t>41</w:t>
          </w:r>
          <w:r w:rsidR="00F72353" w:rsidRPr="00F72353">
            <w:rPr>
              <w:rFonts w:cs="Segoe UI"/>
              <w:sz w:val="14"/>
              <w:szCs w:val="16"/>
            </w:rPr>
            <w:t xml:space="preserve"> TVX</w:t>
          </w:r>
        </w:p>
      </w:tc>
      <w:tc>
        <w:tcPr>
          <w:tcW w:w="5716" w:type="dxa"/>
          <w:vAlign w:val="center"/>
        </w:tcPr>
        <w:p w14:paraId="2F664237" w14:textId="4FD2D9D9" w:rsidR="00F72353" w:rsidRDefault="003F2393" w:rsidP="009B473B">
          <w:pPr>
            <w:pStyle w:val="Pieddepage"/>
            <w:jc w:val="center"/>
            <w:rPr>
              <w:rFonts w:cs="Segoe UI"/>
              <w:sz w:val="14"/>
              <w:szCs w:val="16"/>
            </w:rPr>
          </w:pPr>
          <w:r w:rsidRPr="00ED0804">
            <w:rPr>
              <w:rFonts w:cs="Segoe UI"/>
              <w:sz w:val="14"/>
              <w:szCs w:val="16"/>
            </w:rPr>
            <w:t>Travaux pour la création d’un nouveau scanner</w:t>
          </w:r>
          <w:r>
            <w:rPr>
              <w:rFonts w:cs="Segoe UI"/>
              <w:sz w:val="14"/>
              <w:szCs w:val="16"/>
            </w:rPr>
            <w:t xml:space="preserve"> à </w:t>
          </w:r>
          <w:r w:rsidRPr="00ED0804">
            <w:rPr>
              <w:rFonts w:cs="Segoe UI"/>
              <w:sz w:val="14"/>
              <w:szCs w:val="16"/>
            </w:rPr>
            <w:t>l’hôpital RENE MURET</w:t>
          </w:r>
        </w:p>
        <w:p w14:paraId="7AF5D111" w14:textId="69A597F8" w:rsidR="00302D02" w:rsidRDefault="00D432C9" w:rsidP="009B473B">
          <w:pPr>
            <w:pStyle w:val="Pieddepage"/>
            <w:jc w:val="center"/>
            <w:rPr>
              <w:rFonts w:cs="Segoe UI"/>
              <w:sz w:val="14"/>
              <w:szCs w:val="16"/>
            </w:rPr>
          </w:pPr>
          <w:r w:rsidRPr="00D432C9">
            <w:rPr>
              <w:rFonts w:cs="Segoe UI"/>
              <w:color w:val="FF0000"/>
              <w:sz w:val="14"/>
              <w:szCs w:val="16"/>
            </w:rPr>
            <w:t>Lot 5 – Chauffages - Plomberie - Climatisation</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854E2D9" w:rsidR="009B473B" w:rsidRDefault="003F2393" w:rsidP="009B473B">
          <w:pPr>
            <w:pStyle w:val="Pieddepage"/>
            <w:jc w:val="center"/>
            <w:rPr>
              <w:rFonts w:cs="Segoe UI"/>
              <w:sz w:val="14"/>
              <w:szCs w:val="16"/>
            </w:rPr>
          </w:pPr>
          <w:r>
            <w:rPr>
              <w:rFonts w:cs="Segoe UI"/>
              <w:sz w:val="14"/>
              <w:szCs w:val="16"/>
            </w:rPr>
            <w:t>Aout 2026</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1" type="#_x0000_t75" style="width:11.5pt;height:11.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nOwIJJU8mMoPYGeXVXzqSTOtYYGI3d9jLIrR8iTF16s1pJQQnCvU3jTQm5TAmwU721qWfhi0YWJjkKhdYc0iQw==" w:salt="Y73tUOWh/zpSt6wKcvS+I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3EDC"/>
    <w:rsid w:val="0009413F"/>
    <w:rsid w:val="000944E5"/>
    <w:rsid w:val="000A0143"/>
    <w:rsid w:val="000A1908"/>
    <w:rsid w:val="000A238B"/>
    <w:rsid w:val="000A25DD"/>
    <w:rsid w:val="000A4773"/>
    <w:rsid w:val="000A6C42"/>
    <w:rsid w:val="000D1EB9"/>
    <w:rsid w:val="000D284E"/>
    <w:rsid w:val="000D32AA"/>
    <w:rsid w:val="000D5B19"/>
    <w:rsid w:val="000D743C"/>
    <w:rsid w:val="000E0906"/>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24B6"/>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4DD"/>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2FB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2393"/>
    <w:rsid w:val="003F3127"/>
    <w:rsid w:val="003F7CA3"/>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039E"/>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2E4C"/>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5EC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2AAB"/>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17850"/>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5B9"/>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05D1F"/>
    <w:rsid w:val="00D17BA1"/>
    <w:rsid w:val="00D201AE"/>
    <w:rsid w:val="00D225C8"/>
    <w:rsid w:val="00D23684"/>
    <w:rsid w:val="00D24DF0"/>
    <w:rsid w:val="00D3040F"/>
    <w:rsid w:val="00D304E1"/>
    <w:rsid w:val="00D31ADF"/>
    <w:rsid w:val="00D31BA0"/>
    <w:rsid w:val="00D36A8B"/>
    <w:rsid w:val="00D432C9"/>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link w:val="Titre3Car"/>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 w:type="character" w:customStyle="1" w:styleId="Titre3Car">
    <w:name w:val="Titre 3 Car"/>
    <w:basedOn w:val="Policepardfaut"/>
    <w:link w:val="Titre3"/>
    <w:rsid w:val="003F2393"/>
    <w:rPr>
      <w:rFonts w:ascii="Segoe UI" w:hAnsi="Segoe U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890</Words>
  <Characters>4876</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5755</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LALEYE Olufemi Marc Aurele Babat</cp:lastModifiedBy>
  <cp:revision>4</cp:revision>
  <cp:lastPrinted>2024-06-11T12:10:00Z</cp:lastPrinted>
  <dcterms:created xsi:type="dcterms:W3CDTF">2026-08-04T14:40:00Z</dcterms:created>
  <dcterms:modified xsi:type="dcterms:W3CDTF">2026-08-04T14:43:00Z</dcterms:modified>
</cp:coreProperties>
</file>